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7B3654">
        <w:rPr>
          <w:b/>
          <w:bCs/>
          <w:sz w:val="40"/>
          <w:szCs w:val="40"/>
        </w:rPr>
        <w:t>8</w:t>
      </w:r>
      <w:r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7B3654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Levering </w:t>
      </w:r>
      <w:r w:rsidR="00F03A75">
        <w:rPr>
          <w:b/>
          <w:sz w:val="28"/>
          <w:szCs w:val="28"/>
        </w:rPr>
        <w:t>Verkeersborden, Straatnaamborden en toebehoren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97D" w:rsidRDefault="0008697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97D" w:rsidRDefault="0008697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97D" w:rsidRDefault="0008697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97D" w:rsidRDefault="0008697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516FD9">
    <w:pPr>
      <w:pStyle w:val="Koptekst"/>
      <w:rPr>
        <w:sz w:val="18"/>
        <w:szCs w:val="18"/>
      </w:rPr>
    </w:pPr>
    <w:r w:rsidRPr="00516FD9">
      <w:rPr>
        <w:sz w:val="18"/>
        <w:szCs w:val="18"/>
      </w:rPr>
      <w:t>AI</w:t>
    </w:r>
    <w:r w:rsidR="0008697D">
      <w:rPr>
        <w:sz w:val="18"/>
        <w:szCs w:val="18"/>
      </w:rPr>
      <w:t xml:space="preserve"> </w:t>
    </w:r>
    <w:bookmarkStart w:id="0" w:name="_GoBack"/>
    <w:bookmarkEnd w:id="0"/>
    <w:r w:rsidRPr="00516FD9">
      <w:rPr>
        <w:sz w:val="18"/>
        <w:szCs w:val="18"/>
      </w:rPr>
      <w:t>2022-</w:t>
    </w:r>
    <w:r w:rsidR="00F03A75">
      <w:rPr>
        <w:sz w:val="18"/>
        <w:szCs w:val="18"/>
      </w:rPr>
      <w:t>0211 Levering Verkeersborden, Straatnaamborden en toebehoren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7B3654">
      <w:rPr>
        <w:sz w:val="18"/>
        <w:szCs w:val="18"/>
      </w:rPr>
      <w:t>8</w:t>
    </w:r>
    <w:r>
      <w:rPr>
        <w:sz w:val="18"/>
        <w:szCs w:val="18"/>
      </w:rPr>
      <w:t xml:space="preserve">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97D" w:rsidRDefault="0008697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8697D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16FD9"/>
    <w:rsid w:val="00527398"/>
    <w:rsid w:val="00632123"/>
    <w:rsid w:val="00664B71"/>
    <w:rsid w:val="006B77D2"/>
    <w:rsid w:val="006C583D"/>
    <w:rsid w:val="006D24A4"/>
    <w:rsid w:val="007B365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25E1E"/>
    <w:rsid w:val="00CC39EC"/>
    <w:rsid w:val="00D93CF8"/>
    <w:rsid w:val="00DD0355"/>
    <w:rsid w:val="00EB1492"/>
    <w:rsid w:val="00F03A75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E0CF6"/>
  <w15:docId w15:val="{53B89450-EDCA-42E1-883E-CCDB2F898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F3824-21E1-4B67-B6A9-38E679CF1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5</TotalTime>
  <Pages>2</Pages>
  <Words>324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Graaf, Theo van de</cp:lastModifiedBy>
  <cp:revision>6</cp:revision>
  <dcterms:created xsi:type="dcterms:W3CDTF">2022-09-27T08:39:00Z</dcterms:created>
  <dcterms:modified xsi:type="dcterms:W3CDTF">2022-11-22T18:54:00Z</dcterms:modified>
</cp:coreProperties>
</file>